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CC6F" w14:textId="77777777" w:rsidR="00AC40A4" w:rsidRPr="00DD761D" w:rsidRDefault="00000000">
      <w:pPr>
        <w:jc w:val="center"/>
        <w:rPr>
          <w:sz w:val="24"/>
          <w:szCs w:val="24"/>
        </w:rPr>
      </w:pPr>
      <w:r w:rsidRPr="00DD761D">
        <w:rPr>
          <w:b/>
          <w:sz w:val="24"/>
          <w:szCs w:val="24"/>
        </w:rPr>
        <w:t>Navodila za izpolnjevanje Obrazca 2</w:t>
      </w:r>
    </w:p>
    <w:p w14:paraId="4139983D" w14:textId="77777777" w:rsidR="00AC40A4" w:rsidRPr="00DD761D" w:rsidRDefault="00000000" w:rsidP="00DD761D">
      <w:pPr>
        <w:spacing w:line="240" w:lineRule="auto"/>
        <w:rPr>
          <w:sz w:val="24"/>
          <w:szCs w:val="24"/>
        </w:rPr>
      </w:pPr>
      <w:r w:rsidRPr="00DD761D">
        <w:rPr>
          <w:b/>
          <w:sz w:val="24"/>
          <w:szCs w:val="24"/>
        </w:rPr>
        <w:t xml:space="preserve">1.1. Vrsta nesreče: </w:t>
      </w:r>
      <w:r w:rsidRPr="00DD761D">
        <w:rPr>
          <w:sz w:val="24"/>
          <w:szCs w:val="24"/>
        </w:rPr>
        <w:t>SUŠA 2026</w:t>
      </w:r>
    </w:p>
    <w:p w14:paraId="599234CD" w14:textId="040B5DB8" w:rsidR="00AC40A4" w:rsidRPr="00DD761D" w:rsidRDefault="00000000" w:rsidP="00DD761D">
      <w:pPr>
        <w:spacing w:line="240" w:lineRule="auto"/>
        <w:rPr>
          <w:sz w:val="24"/>
          <w:szCs w:val="24"/>
        </w:rPr>
      </w:pPr>
      <w:r w:rsidRPr="00DD761D">
        <w:rPr>
          <w:b/>
          <w:sz w:val="24"/>
          <w:szCs w:val="24"/>
        </w:rPr>
        <w:t xml:space="preserve">1.2. Datum nastanka: </w:t>
      </w:r>
      <w:r w:rsidRPr="00DD761D">
        <w:rPr>
          <w:sz w:val="24"/>
          <w:szCs w:val="24"/>
        </w:rPr>
        <w:t xml:space="preserve">datum v </w:t>
      </w:r>
      <w:proofErr w:type="spellStart"/>
      <w:r w:rsidRPr="00DD761D">
        <w:rPr>
          <w:sz w:val="24"/>
          <w:szCs w:val="24"/>
        </w:rPr>
        <w:t>času</w:t>
      </w:r>
      <w:proofErr w:type="spellEnd"/>
      <w:r w:rsidRPr="00DD761D">
        <w:rPr>
          <w:sz w:val="24"/>
          <w:szCs w:val="24"/>
        </w:rPr>
        <w:t xml:space="preserve"> </w:t>
      </w:r>
      <w:proofErr w:type="spellStart"/>
      <w:r w:rsidRPr="00DD761D">
        <w:rPr>
          <w:sz w:val="24"/>
          <w:szCs w:val="24"/>
        </w:rPr>
        <w:t>suše</w:t>
      </w:r>
      <w:proofErr w:type="spellEnd"/>
    </w:p>
    <w:p w14:paraId="590071BD" w14:textId="7D5E81D3" w:rsidR="00AC40A4" w:rsidRPr="00DD761D" w:rsidRDefault="00000000" w:rsidP="00DD761D">
      <w:pPr>
        <w:spacing w:line="240" w:lineRule="auto"/>
        <w:rPr>
          <w:sz w:val="24"/>
          <w:szCs w:val="24"/>
        </w:rPr>
      </w:pPr>
      <w:r w:rsidRPr="00DD761D">
        <w:rPr>
          <w:b/>
          <w:sz w:val="24"/>
          <w:szCs w:val="24"/>
        </w:rPr>
        <w:t xml:space="preserve">1.3. Občina: </w:t>
      </w:r>
      <w:r w:rsidRPr="00DD761D">
        <w:rPr>
          <w:sz w:val="24"/>
          <w:szCs w:val="24"/>
        </w:rPr>
        <w:t xml:space="preserve">Občina </w:t>
      </w:r>
      <w:r w:rsidR="00DD761D" w:rsidRPr="00DD761D">
        <w:rPr>
          <w:sz w:val="24"/>
          <w:szCs w:val="24"/>
        </w:rPr>
        <w:t>Kobarid</w:t>
      </w:r>
    </w:p>
    <w:p w14:paraId="011854A1" w14:textId="0E0229D4" w:rsidR="00AC40A4" w:rsidRPr="00DD761D" w:rsidRDefault="00000000" w:rsidP="00DD761D">
      <w:pPr>
        <w:spacing w:line="240" w:lineRule="auto"/>
        <w:rPr>
          <w:sz w:val="24"/>
          <w:szCs w:val="24"/>
        </w:rPr>
      </w:pPr>
      <w:r w:rsidRPr="00DD761D">
        <w:rPr>
          <w:b/>
          <w:sz w:val="24"/>
          <w:szCs w:val="24"/>
        </w:rPr>
        <w:t xml:space="preserve">1.4. Nosilec KMG-MID: </w:t>
      </w:r>
      <w:r w:rsidRPr="00DD761D">
        <w:rPr>
          <w:sz w:val="24"/>
          <w:szCs w:val="24"/>
        </w:rPr>
        <w:t xml:space="preserve">ime in priimek </w:t>
      </w:r>
      <w:proofErr w:type="spellStart"/>
      <w:r w:rsidRPr="00DD761D">
        <w:rPr>
          <w:sz w:val="24"/>
          <w:szCs w:val="24"/>
        </w:rPr>
        <w:t>nosilca</w:t>
      </w:r>
      <w:proofErr w:type="spellEnd"/>
      <w:r w:rsidRPr="00DD761D">
        <w:rPr>
          <w:sz w:val="24"/>
          <w:szCs w:val="24"/>
        </w:rPr>
        <w:t xml:space="preserve">, </w:t>
      </w:r>
      <w:proofErr w:type="spellStart"/>
      <w:r w:rsidRPr="00DD761D">
        <w:rPr>
          <w:sz w:val="24"/>
          <w:szCs w:val="24"/>
        </w:rPr>
        <w:t>telefonska</w:t>
      </w:r>
      <w:proofErr w:type="spellEnd"/>
      <w:r w:rsidRPr="00DD761D">
        <w:rPr>
          <w:sz w:val="24"/>
          <w:szCs w:val="24"/>
        </w:rPr>
        <w:t xml:space="preserve"> </w:t>
      </w:r>
      <w:proofErr w:type="spellStart"/>
      <w:r w:rsidRPr="00DD761D">
        <w:rPr>
          <w:sz w:val="24"/>
          <w:szCs w:val="24"/>
        </w:rPr>
        <w:t>številka</w:t>
      </w:r>
      <w:proofErr w:type="spellEnd"/>
      <w:r w:rsidRPr="00DD761D">
        <w:rPr>
          <w:sz w:val="24"/>
          <w:szCs w:val="24"/>
        </w:rPr>
        <w:t xml:space="preserve"> in </w:t>
      </w:r>
      <w:proofErr w:type="spellStart"/>
      <w:r w:rsidRPr="00DD761D">
        <w:rPr>
          <w:sz w:val="24"/>
          <w:szCs w:val="24"/>
        </w:rPr>
        <w:t>elektronski</w:t>
      </w:r>
      <w:proofErr w:type="spellEnd"/>
      <w:r w:rsidRPr="00DD761D">
        <w:rPr>
          <w:sz w:val="24"/>
          <w:szCs w:val="24"/>
        </w:rPr>
        <w:t xml:space="preserve"> </w:t>
      </w:r>
      <w:proofErr w:type="spellStart"/>
      <w:r w:rsidRPr="00DD761D">
        <w:rPr>
          <w:sz w:val="24"/>
          <w:szCs w:val="24"/>
        </w:rPr>
        <w:t>naslov</w:t>
      </w:r>
      <w:proofErr w:type="spellEnd"/>
    </w:p>
    <w:p w14:paraId="1D73465C" w14:textId="2256F18F" w:rsidR="00AC40A4" w:rsidRPr="00DD761D" w:rsidRDefault="00000000" w:rsidP="00DD761D">
      <w:pPr>
        <w:spacing w:line="240" w:lineRule="auto"/>
        <w:rPr>
          <w:sz w:val="24"/>
          <w:szCs w:val="24"/>
        </w:rPr>
      </w:pPr>
      <w:r w:rsidRPr="00DD761D">
        <w:rPr>
          <w:b/>
          <w:sz w:val="24"/>
          <w:szCs w:val="24"/>
        </w:rPr>
        <w:t xml:space="preserve">1.5. </w:t>
      </w:r>
      <w:proofErr w:type="spellStart"/>
      <w:r w:rsidRPr="00DD761D">
        <w:rPr>
          <w:b/>
          <w:sz w:val="24"/>
          <w:szCs w:val="24"/>
        </w:rPr>
        <w:t>Davčna</w:t>
      </w:r>
      <w:proofErr w:type="spellEnd"/>
      <w:r w:rsidRPr="00DD761D">
        <w:rPr>
          <w:b/>
          <w:sz w:val="24"/>
          <w:szCs w:val="24"/>
        </w:rPr>
        <w:t xml:space="preserve"> </w:t>
      </w:r>
      <w:proofErr w:type="spellStart"/>
      <w:r w:rsidRPr="00DD761D">
        <w:rPr>
          <w:b/>
          <w:sz w:val="24"/>
          <w:szCs w:val="24"/>
        </w:rPr>
        <w:t>številka</w:t>
      </w:r>
      <w:proofErr w:type="spellEnd"/>
      <w:r w:rsidRPr="00DD761D">
        <w:rPr>
          <w:b/>
          <w:sz w:val="24"/>
          <w:szCs w:val="24"/>
        </w:rPr>
        <w:t xml:space="preserve"> </w:t>
      </w:r>
      <w:proofErr w:type="spellStart"/>
      <w:r w:rsidRPr="00DD761D">
        <w:rPr>
          <w:b/>
          <w:sz w:val="24"/>
          <w:szCs w:val="24"/>
        </w:rPr>
        <w:t>nosilca</w:t>
      </w:r>
      <w:proofErr w:type="spellEnd"/>
      <w:r w:rsidRPr="00DD761D">
        <w:rPr>
          <w:b/>
          <w:sz w:val="24"/>
          <w:szCs w:val="24"/>
        </w:rPr>
        <w:t xml:space="preserve"> </w:t>
      </w:r>
      <w:proofErr w:type="spellStart"/>
      <w:r w:rsidR="00DD761D" w:rsidRPr="00DD761D">
        <w:rPr>
          <w:b/>
          <w:sz w:val="24"/>
          <w:szCs w:val="24"/>
        </w:rPr>
        <w:t>kmetijskega</w:t>
      </w:r>
      <w:proofErr w:type="spellEnd"/>
      <w:r w:rsidR="00DD761D" w:rsidRPr="00DD761D">
        <w:rPr>
          <w:b/>
          <w:sz w:val="24"/>
          <w:szCs w:val="24"/>
        </w:rPr>
        <w:t xml:space="preserve"> </w:t>
      </w:r>
      <w:proofErr w:type="spellStart"/>
      <w:r w:rsidR="00DD761D" w:rsidRPr="00DD761D">
        <w:rPr>
          <w:b/>
          <w:sz w:val="24"/>
          <w:szCs w:val="24"/>
        </w:rPr>
        <w:t>gospodarstva</w:t>
      </w:r>
      <w:proofErr w:type="spellEnd"/>
      <w:r w:rsidRPr="00DD761D">
        <w:rPr>
          <w:b/>
          <w:sz w:val="24"/>
          <w:szCs w:val="24"/>
        </w:rPr>
        <w:t xml:space="preserve">: </w:t>
      </w:r>
    </w:p>
    <w:p w14:paraId="6A5EEECB" w14:textId="77777777" w:rsidR="00AC40A4" w:rsidRPr="00DD761D" w:rsidRDefault="00000000" w:rsidP="00DD761D">
      <w:pPr>
        <w:spacing w:line="240" w:lineRule="auto"/>
        <w:rPr>
          <w:sz w:val="24"/>
          <w:szCs w:val="24"/>
        </w:rPr>
      </w:pPr>
      <w:r w:rsidRPr="00DD761D">
        <w:rPr>
          <w:b/>
          <w:sz w:val="24"/>
          <w:szCs w:val="24"/>
        </w:rPr>
        <w:t xml:space="preserve">1.6. Naslov nosilca: </w:t>
      </w:r>
      <w:r w:rsidRPr="00DD761D">
        <w:rPr>
          <w:sz w:val="24"/>
          <w:szCs w:val="24"/>
        </w:rPr>
        <w:t>ulica, hišna številka, poštna številka, kraj</w:t>
      </w:r>
    </w:p>
    <w:p w14:paraId="56FBD001" w14:textId="77777777" w:rsidR="00AC40A4" w:rsidRPr="00DD761D" w:rsidRDefault="00000000" w:rsidP="00DD761D">
      <w:pPr>
        <w:spacing w:line="240" w:lineRule="auto"/>
        <w:rPr>
          <w:sz w:val="24"/>
          <w:szCs w:val="24"/>
        </w:rPr>
      </w:pPr>
      <w:r w:rsidRPr="00DD761D">
        <w:rPr>
          <w:b/>
          <w:sz w:val="24"/>
          <w:szCs w:val="24"/>
        </w:rPr>
        <w:t xml:space="preserve">1.7. KMG-MID: </w:t>
      </w:r>
      <w:r w:rsidRPr="00DD761D">
        <w:rPr>
          <w:sz w:val="24"/>
          <w:szCs w:val="24"/>
        </w:rPr>
        <w:t>številka KMG-MID</w:t>
      </w:r>
    </w:p>
    <w:p w14:paraId="156787E3" w14:textId="77777777" w:rsidR="00AC40A4" w:rsidRPr="00DD761D" w:rsidRDefault="00000000" w:rsidP="00DD761D">
      <w:pPr>
        <w:spacing w:line="240" w:lineRule="auto"/>
        <w:rPr>
          <w:sz w:val="24"/>
          <w:szCs w:val="24"/>
        </w:rPr>
      </w:pPr>
      <w:r w:rsidRPr="00DD761D">
        <w:rPr>
          <w:b/>
          <w:sz w:val="24"/>
          <w:szCs w:val="24"/>
        </w:rPr>
        <w:t xml:space="preserve">1.8. Transakcijski račun: </w:t>
      </w:r>
      <w:r w:rsidRPr="00DD761D">
        <w:rPr>
          <w:sz w:val="24"/>
          <w:szCs w:val="24"/>
        </w:rPr>
        <w:t>številka TRR</w:t>
      </w:r>
    </w:p>
    <w:p w14:paraId="3FD4DAEB" w14:textId="089C6AD5" w:rsidR="00AC40A4" w:rsidRPr="00DD761D" w:rsidRDefault="00000000" w:rsidP="00DD761D">
      <w:pPr>
        <w:spacing w:line="240" w:lineRule="auto"/>
        <w:rPr>
          <w:sz w:val="24"/>
          <w:szCs w:val="24"/>
        </w:rPr>
      </w:pPr>
      <w:r w:rsidRPr="00DD761D">
        <w:rPr>
          <w:b/>
          <w:sz w:val="24"/>
          <w:szCs w:val="24"/>
        </w:rPr>
        <w:t xml:space="preserve">1.9. </w:t>
      </w:r>
      <w:proofErr w:type="spellStart"/>
      <w:r w:rsidRPr="00DD761D">
        <w:rPr>
          <w:b/>
          <w:sz w:val="24"/>
          <w:szCs w:val="24"/>
        </w:rPr>
        <w:t>Prejel</w:t>
      </w:r>
      <w:proofErr w:type="spellEnd"/>
      <w:r w:rsidRPr="00DD761D">
        <w:rPr>
          <w:b/>
          <w:sz w:val="24"/>
          <w:szCs w:val="24"/>
        </w:rPr>
        <w:t xml:space="preserve"> </w:t>
      </w:r>
      <w:proofErr w:type="spellStart"/>
      <w:r w:rsidRPr="00DD761D">
        <w:rPr>
          <w:b/>
          <w:sz w:val="24"/>
          <w:szCs w:val="24"/>
        </w:rPr>
        <w:t>občinska</w:t>
      </w:r>
      <w:proofErr w:type="spellEnd"/>
      <w:r w:rsidRPr="00DD761D">
        <w:rPr>
          <w:b/>
          <w:sz w:val="24"/>
          <w:szCs w:val="24"/>
        </w:rPr>
        <w:t xml:space="preserve"> </w:t>
      </w:r>
      <w:proofErr w:type="spellStart"/>
      <w:r w:rsidRPr="00DD761D">
        <w:rPr>
          <w:b/>
          <w:sz w:val="24"/>
          <w:szCs w:val="24"/>
        </w:rPr>
        <w:t>sredstva</w:t>
      </w:r>
      <w:proofErr w:type="spellEnd"/>
      <w:r w:rsidRPr="00DD761D">
        <w:rPr>
          <w:b/>
          <w:sz w:val="24"/>
          <w:szCs w:val="24"/>
        </w:rPr>
        <w:t xml:space="preserve">: </w:t>
      </w:r>
      <w:proofErr w:type="spellStart"/>
      <w:r w:rsidRPr="00DD761D">
        <w:rPr>
          <w:sz w:val="24"/>
          <w:szCs w:val="24"/>
        </w:rPr>
        <w:t>pustit</w:t>
      </w:r>
      <w:r w:rsidR="00DD761D" w:rsidRPr="00DD761D">
        <w:rPr>
          <w:sz w:val="24"/>
          <w:szCs w:val="24"/>
        </w:rPr>
        <w:t>e</w:t>
      </w:r>
      <w:proofErr w:type="spellEnd"/>
      <w:r w:rsidRPr="00DD761D">
        <w:rPr>
          <w:sz w:val="24"/>
          <w:szCs w:val="24"/>
        </w:rPr>
        <w:t xml:space="preserve"> </w:t>
      </w:r>
      <w:proofErr w:type="spellStart"/>
      <w:r w:rsidRPr="00DD761D">
        <w:rPr>
          <w:sz w:val="24"/>
          <w:szCs w:val="24"/>
        </w:rPr>
        <w:t>prazn</w:t>
      </w:r>
      <w:r w:rsidR="00DD761D" w:rsidRPr="00DD761D">
        <w:rPr>
          <w:sz w:val="24"/>
          <w:szCs w:val="24"/>
        </w:rPr>
        <w:t>o</w:t>
      </w:r>
      <w:proofErr w:type="spellEnd"/>
    </w:p>
    <w:p w14:paraId="63DF3FD6" w14:textId="77777777" w:rsidR="00AC40A4" w:rsidRPr="00DD761D" w:rsidRDefault="00000000">
      <w:pPr>
        <w:ind w:left="360"/>
        <w:rPr>
          <w:sz w:val="24"/>
          <w:szCs w:val="24"/>
        </w:rPr>
      </w:pPr>
      <w:r w:rsidRPr="00DD761D">
        <w:rPr>
          <w:sz w:val="24"/>
          <w:szCs w:val="24"/>
        </w:rPr>
        <w:t>(Z vnosom kontaktnih podatkov soglašate, da se ti uporabijo izključno za obravnavo prijave škode ter za morebitno vzpostavitev stika v primeru nepopolnih ali nepravilno izpolnjenih podatkov v obrazcu.)</w:t>
      </w:r>
    </w:p>
    <w:p w14:paraId="06A0E61D" w14:textId="77777777" w:rsidR="00AC40A4" w:rsidRPr="00DD761D" w:rsidRDefault="00000000">
      <w:pPr>
        <w:rPr>
          <w:sz w:val="24"/>
          <w:szCs w:val="24"/>
        </w:rPr>
      </w:pPr>
      <w:r w:rsidRPr="00DD761D">
        <w:rPr>
          <w:b/>
          <w:sz w:val="24"/>
          <w:szCs w:val="24"/>
        </w:rPr>
        <w:t>2. Ocena škode</w:t>
      </w:r>
    </w:p>
    <w:p w14:paraId="65A89331" w14:textId="0824E7F4" w:rsidR="00AC40A4" w:rsidRPr="00DD761D" w:rsidRDefault="00000000">
      <w:pPr>
        <w:spacing w:after="80"/>
        <w:rPr>
          <w:sz w:val="24"/>
          <w:szCs w:val="24"/>
        </w:rPr>
      </w:pPr>
      <w:r w:rsidRPr="00DD761D">
        <w:rPr>
          <w:b/>
          <w:sz w:val="24"/>
          <w:szCs w:val="24"/>
        </w:rPr>
        <w:t xml:space="preserve">A1 - </w:t>
      </w:r>
      <w:proofErr w:type="spellStart"/>
      <w:r w:rsidRPr="00DD761D">
        <w:rPr>
          <w:b/>
          <w:sz w:val="24"/>
          <w:szCs w:val="24"/>
        </w:rPr>
        <w:t>Katastrska</w:t>
      </w:r>
      <w:proofErr w:type="spellEnd"/>
      <w:r w:rsidRPr="00DD761D">
        <w:rPr>
          <w:b/>
          <w:sz w:val="24"/>
          <w:szCs w:val="24"/>
        </w:rPr>
        <w:t xml:space="preserve"> </w:t>
      </w:r>
      <w:proofErr w:type="spellStart"/>
      <w:r w:rsidRPr="00DD761D">
        <w:rPr>
          <w:b/>
          <w:sz w:val="24"/>
          <w:szCs w:val="24"/>
        </w:rPr>
        <w:t>občina</w:t>
      </w:r>
      <w:proofErr w:type="spellEnd"/>
      <w:r w:rsidR="00DD761D" w:rsidRPr="00DD761D">
        <w:rPr>
          <w:b/>
          <w:sz w:val="24"/>
          <w:szCs w:val="24"/>
        </w:rPr>
        <w:t>:</w:t>
      </w:r>
      <w:r w:rsidRPr="00DD761D">
        <w:rPr>
          <w:b/>
          <w:sz w:val="24"/>
          <w:szCs w:val="24"/>
        </w:rPr>
        <w:t xml:space="preserve"> </w:t>
      </w:r>
      <w:proofErr w:type="spellStart"/>
      <w:r w:rsidR="00DD761D" w:rsidRPr="00DD761D">
        <w:rPr>
          <w:sz w:val="24"/>
          <w:szCs w:val="24"/>
        </w:rPr>
        <w:t>naziv</w:t>
      </w:r>
      <w:proofErr w:type="spellEnd"/>
      <w:r w:rsidR="00DD761D" w:rsidRPr="00DD761D">
        <w:rPr>
          <w:sz w:val="24"/>
          <w:szCs w:val="24"/>
        </w:rPr>
        <w:t xml:space="preserve"> </w:t>
      </w:r>
      <w:proofErr w:type="spellStart"/>
      <w:r w:rsidR="00DD761D" w:rsidRPr="00DD761D">
        <w:rPr>
          <w:sz w:val="24"/>
          <w:szCs w:val="24"/>
        </w:rPr>
        <w:t>katastrske</w:t>
      </w:r>
      <w:proofErr w:type="spellEnd"/>
      <w:r w:rsidR="00DD761D" w:rsidRPr="00DD761D">
        <w:rPr>
          <w:sz w:val="24"/>
          <w:szCs w:val="24"/>
        </w:rPr>
        <w:t xml:space="preserve"> </w:t>
      </w:r>
      <w:proofErr w:type="spellStart"/>
      <w:r w:rsidR="00DD761D" w:rsidRPr="00DD761D">
        <w:rPr>
          <w:sz w:val="24"/>
          <w:szCs w:val="24"/>
        </w:rPr>
        <w:t>občine</w:t>
      </w:r>
      <w:proofErr w:type="spellEnd"/>
      <w:r w:rsidR="00DD761D" w:rsidRPr="00DD761D">
        <w:rPr>
          <w:sz w:val="24"/>
          <w:szCs w:val="24"/>
        </w:rPr>
        <w:t xml:space="preserve"> </w:t>
      </w:r>
    </w:p>
    <w:p w14:paraId="0F23A289" w14:textId="539A81DD" w:rsidR="00AC40A4" w:rsidRPr="00DD761D" w:rsidRDefault="00000000">
      <w:pPr>
        <w:spacing w:after="80"/>
        <w:rPr>
          <w:sz w:val="24"/>
          <w:szCs w:val="24"/>
        </w:rPr>
      </w:pPr>
      <w:r w:rsidRPr="00DD761D">
        <w:rPr>
          <w:b/>
          <w:sz w:val="24"/>
          <w:szCs w:val="24"/>
        </w:rPr>
        <w:t xml:space="preserve">A2 – Šifra k.o. </w:t>
      </w:r>
      <w:proofErr w:type="spellStart"/>
      <w:r w:rsidRPr="00DD761D">
        <w:rPr>
          <w:sz w:val="24"/>
          <w:szCs w:val="24"/>
        </w:rPr>
        <w:t>samo</w:t>
      </w:r>
      <w:proofErr w:type="spellEnd"/>
      <w:r w:rsidRPr="00DD761D">
        <w:rPr>
          <w:sz w:val="24"/>
          <w:szCs w:val="24"/>
        </w:rPr>
        <w:t xml:space="preserve"> </w:t>
      </w:r>
      <w:proofErr w:type="spellStart"/>
      <w:r w:rsidRPr="00DD761D">
        <w:rPr>
          <w:sz w:val="24"/>
          <w:szCs w:val="24"/>
        </w:rPr>
        <w:t>številka</w:t>
      </w:r>
      <w:proofErr w:type="spellEnd"/>
      <w:r w:rsidRPr="00DD761D">
        <w:rPr>
          <w:sz w:val="24"/>
          <w:szCs w:val="24"/>
        </w:rPr>
        <w:t xml:space="preserve"> </w:t>
      </w:r>
      <w:proofErr w:type="spellStart"/>
      <w:r w:rsidRPr="00DD761D">
        <w:rPr>
          <w:sz w:val="24"/>
          <w:szCs w:val="24"/>
        </w:rPr>
        <w:t>katastrske</w:t>
      </w:r>
      <w:proofErr w:type="spellEnd"/>
      <w:r w:rsidRPr="00DD761D">
        <w:rPr>
          <w:sz w:val="24"/>
          <w:szCs w:val="24"/>
        </w:rPr>
        <w:t xml:space="preserve"> </w:t>
      </w:r>
      <w:proofErr w:type="spellStart"/>
      <w:r w:rsidRPr="00DD761D">
        <w:rPr>
          <w:sz w:val="24"/>
          <w:szCs w:val="24"/>
        </w:rPr>
        <w:t>občin</w:t>
      </w:r>
      <w:r w:rsidR="00DD761D" w:rsidRPr="00DD761D">
        <w:rPr>
          <w:sz w:val="24"/>
          <w:szCs w:val="24"/>
        </w:rPr>
        <w:t>e</w:t>
      </w:r>
      <w:proofErr w:type="spellEnd"/>
    </w:p>
    <w:p w14:paraId="651F0C2D" w14:textId="77777777" w:rsidR="00AC40A4" w:rsidRPr="00DD761D" w:rsidRDefault="00000000">
      <w:pPr>
        <w:spacing w:after="80"/>
        <w:rPr>
          <w:sz w:val="24"/>
          <w:szCs w:val="24"/>
        </w:rPr>
      </w:pPr>
      <w:r w:rsidRPr="00DD761D">
        <w:rPr>
          <w:b/>
          <w:sz w:val="24"/>
          <w:szCs w:val="24"/>
        </w:rPr>
        <w:t xml:space="preserve">A – Številka GERK-a </w:t>
      </w:r>
      <w:r w:rsidRPr="00DD761D">
        <w:rPr>
          <w:sz w:val="24"/>
          <w:szCs w:val="24"/>
        </w:rPr>
        <w:t>to NI številka parcele ampak grafična enota rabe kmetijskega zemljišča).</w:t>
      </w:r>
    </w:p>
    <w:p w14:paraId="73231334" w14:textId="438E0E20" w:rsidR="00AC40A4" w:rsidRPr="00DD761D" w:rsidRDefault="00000000">
      <w:pPr>
        <w:spacing w:after="80"/>
        <w:rPr>
          <w:sz w:val="24"/>
          <w:szCs w:val="24"/>
        </w:rPr>
      </w:pPr>
      <w:r w:rsidRPr="00DD761D">
        <w:rPr>
          <w:b/>
          <w:sz w:val="24"/>
          <w:szCs w:val="24"/>
        </w:rPr>
        <w:t xml:space="preserve">B – Vrsta kulture ali nasada: </w:t>
      </w:r>
      <w:r w:rsidRPr="00DD761D">
        <w:rPr>
          <w:sz w:val="24"/>
          <w:szCs w:val="24"/>
        </w:rPr>
        <w:t xml:space="preserve">Poimenujete vrsto sadja ali zelenjave, npr. </w:t>
      </w:r>
      <w:proofErr w:type="spellStart"/>
      <w:r w:rsidRPr="00DD761D">
        <w:rPr>
          <w:sz w:val="24"/>
          <w:szCs w:val="24"/>
        </w:rPr>
        <w:t>jabolka</w:t>
      </w:r>
      <w:proofErr w:type="spellEnd"/>
      <w:r w:rsidRPr="00DD761D">
        <w:rPr>
          <w:sz w:val="24"/>
          <w:szCs w:val="24"/>
        </w:rPr>
        <w:t xml:space="preserve">, </w:t>
      </w:r>
      <w:proofErr w:type="spellStart"/>
      <w:r w:rsidR="00DD761D" w:rsidRPr="00DD761D">
        <w:rPr>
          <w:sz w:val="24"/>
          <w:szCs w:val="24"/>
        </w:rPr>
        <w:t>koruza</w:t>
      </w:r>
      <w:proofErr w:type="spellEnd"/>
      <w:r w:rsidRPr="00DD761D">
        <w:rPr>
          <w:sz w:val="24"/>
          <w:szCs w:val="24"/>
        </w:rPr>
        <w:t>…</w:t>
      </w:r>
    </w:p>
    <w:p w14:paraId="23A4B192" w14:textId="395CAFEB" w:rsidR="00AC40A4" w:rsidRPr="00DD761D" w:rsidRDefault="00000000">
      <w:pPr>
        <w:spacing w:after="80"/>
        <w:rPr>
          <w:sz w:val="24"/>
          <w:szCs w:val="24"/>
        </w:rPr>
      </w:pPr>
      <w:r w:rsidRPr="00DD761D">
        <w:rPr>
          <w:b/>
          <w:sz w:val="24"/>
          <w:szCs w:val="24"/>
        </w:rPr>
        <w:t xml:space="preserve">C – Šifra: </w:t>
      </w:r>
      <w:proofErr w:type="spellStart"/>
      <w:r w:rsidRPr="00DD761D">
        <w:rPr>
          <w:sz w:val="24"/>
          <w:szCs w:val="24"/>
        </w:rPr>
        <w:t>šifr</w:t>
      </w:r>
      <w:r w:rsidR="00DD761D" w:rsidRPr="00DD761D">
        <w:rPr>
          <w:sz w:val="24"/>
          <w:szCs w:val="24"/>
        </w:rPr>
        <w:t>o</w:t>
      </w:r>
      <w:proofErr w:type="spellEnd"/>
      <w:r w:rsidR="00DD761D" w:rsidRPr="00DD761D">
        <w:rPr>
          <w:sz w:val="24"/>
          <w:szCs w:val="24"/>
        </w:rPr>
        <w:t xml:space="preserve"> </w:t>
      </w:r>
      <w:proofErr w:type="spellStart"/>
      <w:r w:rsidR="00DD761D" w:rsidRPr="00DD761D">
        <w:rPr>
          <w:sz w:val="24"/>
          <w:szCs w:val="24"/>
        </w:rPr>
        <w:t>poiščete</w:t>
      </w:r>
      <w:proofErr w:type="spellEnd"/>
      <w:r w:rsidRPr="00DD761D">
        <w:rPr>
          <w:sz w:val="24"/>
          <w:szCs w:val="24"/>
        </w:rPr>
        <w:t xml:space="preserve"> v </w:t>
      </w:r>
      <w:proofErr w:type="spellStart"/>
      <w:r w:rsidRPr="00DD761D">
        <w:rPr>
          <w:sz w:val="24"/>
          <w:szCs w:val="24"/>
        </w:rPr>
        <w:t>prilogi</w:t>
      </w:r>
      <w:proofErr w:type="spellEnd"/>
      <w:r w:rsidRPr="00DD761D">
        <w:rPr>
          <w:sz w:val="24"/>
          <w:szCs w:val="24"/>
        </w:rPr>
        <w:t xml:space="preserve"> </w:t>
      </w:r>
      <w:proofErr w:type="spellStart"/>
      <w:r w:rsidR="00DD761D" w:rsidRPr="00DD761D">
        <w:rPr>
          <w:sz w:val="24"/>
          <w:szCs w:val="24"/>
        </w:rPr>
        <w:t>š</w:t>
      </w:r>
      <w:r w:rsidRPr="00DD761D">
        <w:rPr>
          <w:sz w:val="24"/>
          <w:szCs w:val="24"/>
        </w:rPr>
        <w:t>ifrant</w:t>
      </w:r>
      <w:proofErr w:type="spellEnd"/>
      <w:r w:rsidRPr="00DD761D">
        <w:rPr>
          <w:sz w:val="24"/>
          <w:szCs w:val="24"/>
        </w:rPr>
        <w:t xml:space="preserve"> kultur</w:t>
      </w:r>
    </w:p>
    <w:p w14:paraId="003CF54D" w14:textId="77777777" w:rsidR="00AC40A4" w:rsidRPr="00DD761D" w:rsidRDefault="00000000">
      <w:pPr>
        <w:spacing w:after="80"/>
        <w:rPr>
          <w:sz w:val="24"/>
          <w:szCs w:val="24"/>
        </w:rPr>
      </w:pPr>
      <w:r w:rsidRPr="00DD761D">
        <w:rPr>
          <w:b/>
          <w:sz w:val="24"/>
          <w:szCs w:val="24"/>
        </w:rPr>
        <w:t xml:space="preserve">D – Razred donosa: </w:t>
      </w:r>
      <w:r w:rsidRPr="00DD761D">
        <w:rPr>
          <w:sz w:val="24"/>
          <w:szCs w:val="24"/>
        </w:rPr>
        <w:t>Se ne izpolnjuje.</w:t>
      </w:r>
    </w:p>
    <w:p w14:paraId="3D9B347C" w14:textId="77777777" w:rsidR="00AC40A4" w:rsidRPr="00DD761D" w:rsidRDefault="00000000">
      <w:pPr>
        <w:spacing w:after="80"/>
        <w:rPr>
          <w:sz w:val="24"/>
          <w:szCs w:val="24"/>
        </w:rPr>
      </w:pPr>
      <w:r w:rsidRPr="00DD761D">
        <w:rPr>
          <w:b/>
          <w:sz w:val="24"/>
          <w:szCs w:val="24"/>
        </w:rPr>
        <w:t xml:space="preserve">E – Zmanjšanje letnega pridelka v %: </w:t>
      </w:r>
      <w:r w:rsidRPr="00DD761D">
        <w:rPr>
          <w:sz w:val="24"/>
          <w:szCs w:val="24"/>
        </w:rPr>
        <w:t>vpiše se dejanski odstotek poškodovanosti.</w:t>
      </w:r>
    </w:p>
    <w:p w14:paraId="063944A8" w14:textId="77777777" w:rsidR="00AC40A4" w:rsidRPr="00DD761D" w:rsidRDefault="00000000">
      <w:pPr>
        <w:spacing w:after="80"/>
        <w:rPr>
          <w:sz w:val="24"/>
          <w:szCs w:val="24"/>
        </w:rPr>
      </w:pPr>
      <w:r w:rsidRPr="00DD761D">
        <w:rPr>
          <w:b/>
          <w:sz w:val="24"/>
          <w:szCs w:val="24"/>
        </w:rPr>
        <w:t xml:space="preserve">F – Površina poškodovane kulture v GERK-u: </w:t>
      </w:r>
      <w:r w:rsidRPr="00DD761D">
        <w:rPr>
          <w:sz w:val="24"/>
          <w:szCs w:val="24"/>
        </w:rPr>
        <w:t>obvezno površino vpisati v arih in NE v hektarjih (ha). V primeru, da ima en GERK več kultur oz. pridelkov, se vpiše isti GERK za vsako kulturo posebej in dejansko površino vpisane kulture, npr.: GERK 1234567 ima skupaj 100 ar-ov površine in na njem so drevesa jabolk na površini 30 ar in hruške na površini 70 ar, kar pomeni, da bo GERK 1234567 dvakrat vpisan ampak bo imel dve različni kulturi.</w:t>
      </w:r>
    </w:p>
    <w:p w14:paraId="5E0B8718" w14:textId="77777777" w:rsidR="00AC40A4" w:rsidRPr="00DD761D" w:rsidRDefault="00000000">
      <w:pPr>
        <w:spacing w:after="80"/>
        <w:rPr>
          <w:sz w:val="24"/>
          <w:szCs w:val="24"/>
        </w:rPr>
      </w:pPr>
      <w:r w:rsidRPr="00DD761D">
        <w:rPr>
          <w:b/>
          <w:sz w:val="24"/>
          <w:szCs w:val="24"/>
        </w:rPr>
        <w:t xml:space="preserve">G – Škoda EUR: </w:t>
      </w:r>
      <w:r w:rsidRPr="00DD761D">
        <w:rPr>
          <w:sz w:val="24"/>
          <w:szCs w:val="24"/>
        </w:rPr>
        <w:t>se ne izpolnjuje</w:t>
      </w:r>
    </w:p>
    <w:p w14:paraId="7B4A880B" w14:textId="77777777" w:rsidR="00AC40A4" w:rsidRDefault="00000000">
      <w:pPr>
        <w:spacing w:after="80"/>
        <w:rPr>
          <w:sz w:val="24"/>
          <w:szCs w:val="24"/>
        </w:rPr>
      </w:pPr>
      <w:r w:rsidRPr="00DD761D">
        <w:rPr>
          <w:b/>
          <w:sz w:val="24"/>
          <w:szCs w:val="24"/>
        </w:rPr>
        <w:t xml:space="preserve">H – Zavarovalnica št. zav. police: </w:t>
      </w:r>
      <w:r w:rsidRPr="00DD761D">
        <w:rPr>
          <w:sz w:val="24"/>
          <w:szCs w:val="24"/>
        </w:rPr>
        <w:t xml:space="preserve">izpolni številko zavarovalne police tisti prijavitelj, ki ima pridelek zavarovan pri zavarovalnici, če pridelek ni zavarovan, se v to polje ne </w:t>
      </w:r>
      <w:proofErr w:type="spellStart"/>
      <w:r w:rsidRPr="00DD761D">
        <w:rPr>
          <w:sz w:val="24"/>
          <w:szCs w:val="24"/>
        </w:rPr>
        <w:t>vpisuje</w:t>
      </w:r>
      <w:proofErr w:type="spellEnd"/>
      <w:r w:rsidRPr="00DD761D">
        <w:rPr>
          <w:sz w:val="24"/>
          <w:szCs w:val="24"/>
        </w:rPr>
        <w:t xml:space="preserve"> </w:t>
      </w:r>
      <w:proofErr w:type="spellStart"/>
      <w:r w:rsidRPr="00DD761D">
        <w:rPr>
          <w:sz w:val="24"/>
          <w:szCs w:val="24"/>
        </w:rPr>
        <w:t>ničesar</w:t>
      </w:r>
      <w:proofErr w:type="spellEnd"/>
      <w:r w:rsidRPr="00DD761D">
        <w:rPr>
          <w:sz w:val="24"/>
          <w:szCs w:val="24"/>
        </w:rPr>
        <w:t>.</w:t>
      </w:r>
    </w:p>
    <w:p w14:paraId="32E04C6E" w14:textId="77777777" w:rsidR="00DD761D" w:rsidRDefault="00DD761D">
      <w:pPr>
        <w:spacing w:after="80"/>
        <w:rPr>
          <w:sz w:val="24"/>
          <w:szCs w:val="24"/>
        </w:rPr>
      </w:pPr>
    </w:p>
    <w:p w14:paraId="0B8F8F55" w14:textId="77777777" w:rsidR="00DD761D" w:rsidRDefault="00DD761D">
      <w:pPr>
        <w:spacing w:after="80"/>
        <w:rPr>
          <w:sz w:val="24"/>
          <w:szCs w:val="24"/>
        </w:rPr>
      </w:pPr>
    </w:p>
    <w:p w14:paraId="7BB286AF" w14:textId="77777777" w:rsidR="00DD761D" w:rsidRPr="00DD761D" w:rsidRDefault="00DD761D">
      <w:pPr>
        <w:spacing w:after="80"/>
        <w:rPr>
          <w:sz w:val="24"/>
          <w:szCs w:val="24"/>
        </w:rPr>
      </w:pPr>
    </w:p>
    <w:p w14:paraId="75521683" w14:textId="77777777" w:rsidR="00AC40A4" w:rsidRPr="00DD761D" w:rsidRDefault="00000000">
      <w:pPr>
        <w:rPr>
          <w:sz w:val="24"/>
          <w:szCs w:val="24"/>
        </w:rPr>
      </w:pPr>
      <w:r w:rsidRPr="00DD761D">
        <w:rPr>
          <w:b/>
          <w:sz w:val="24"/>
          <w:szCs w:val="24"/>
        </w:rPr>
        <w:lastRenderedPageBreak/>
        <w:t>Primer izpolnjenega obrazca:</w:t>
      </w:r>
    </w:p>
    <w:tbl>
      <w:tblPr>
        <w:tblStyle w:val="Tabelamrea"/>
        <w:tblW w:w="0" w:type="auto"/>
        <w:jc w:val="center"/>
        <w:tblLook w:val="04A0" w:firstRow="1" w:lastRow="0" w:firstColumn="1" w:lastColumn="0" w:noHBand="0" w:noVBand="1"/>
      </w:tblPr>
      <w:tblGrid>
        <w:gridCol w:w="990"/>
        <w:gridCol w:w="957"/>
        <w:gridCol w:w="975"/>
        <w:gridCol w:w="978"/>
        <w:gridCol w:w="963"/>
        <w:gridCol w:w="976"/>
        <w:gridCol w:w="993"/>
        <w:gridCol w:w="979"/>
        <w:gridCol w:w="965"/>
        <w:gridCol w:w="1150"/>
      </w:tblGrid>
      <w:tr w:rsidR="00AC40A4" w14:paraId="686B5445" w14:textId="77777777">
        <w:trPr>
          <w:jc w:val="center"/>
        </w:trPr>
        <w:tc>
          <w:tcPr>
            <w:tcW w:w="994" w:type="dxa"/>
            <w:vAlign w:val="center"/>
          </w:tcPr>
          <w:p w14:paraId="69369DFE" w14:textId="77777777" w:rsidR="00AC40A4" w:rsidRDefault="00000000">
            <w:r>
              <w:rPr>
                <w:b/>
                <w:sz w:val="14"/>
              </w:rPr>
              <w:t>A1</w:t>
            </w:r>
          </w:p>
        </w:tc>
        <w:tc>
          <w:tcPr>
            <w:tcW w:w="994" w:type="dxa"/>
            <w:vAlign w:val="center"/>
          </w:tcPr>
          <w:p w14:paraId="6F580398" w14:textId="77777777" w:rsidR="00AC40A4" w:rsidRDefault="00000000">
            <w:r>
              <w:rPr>
                <w:b/>
                <w:sz w:val="14"/>
              </w:rPr>
              <w:t>A2</w:t>
            </w:r>
          </w:p>
        </w:tc>
        <w:tc>
          <w:tcPr>
            <w:tcW w:w="994" w:type="dxa"/>
            <w:vAlign w:val="center"/>
          </w:tcPr>
          <w:p w14:paraId="1E8ED4C2" w14:textId="77777777" w:rsidR="00AC40A4" w:rsidRDefault="00000000">
            <w:r>
              <w:rPr>
                <w:b/>
                <w:sz w:val="14"/>
              </w:rPr>
              <w:t>A</w:t>
            </w:r>
          </w:p>
        </w:tc>
        <w:tc>
          <w:tcPr>
            <w:tcW w:w="994" w:type="dxa"/>
            <w:vAlign w:val="center"/>
          </w:tcPr>
          <w:p w14:paraId="6884D7BD" w14:textId="77777777" w:rsidR="00AC40A4" w:rsidRDefault="00000000">
            <w:r>
              <w:rPr>
                <w:b/>
                <w:sz w:val="14"/>
              </w:rPr>
              <w:t>B</w:t>
            </w:r>
          </w:p>
        </w:tc>
        <w:tc>
          <w:tcPr>
            <w:tcW w:w="994" w:type="dxa"/>
            <w:vAlign w:val="center"/>
          </w:tcPr>
          <w:p w14:paraId="4B554F84" w14:textId="77777777" w:rsidR="00AC40A4" w:rsidRDefault="00000000">
            <w:r>
              <w:rPr>
                <w:b/>
                <w:sz w:val="14"/>
              </w:rPr>
              <w:t>C</w:t>
            </w:r>
          </w:p>
        </w:tc>
        <w:tc>
          <w:tcPr>
            <w:tcW w:w="994" w:type="dxa"/>
            <w:vAlign w:val="center"/>
          </w:tcPr>
          <w:p w14:paraId="22D85D56" w14:textId="77777777" w:rsidR="00AC40A4" w:rsidRDefault="00000000">
            <w:r>
              <w:rPr>
                <w:b/>
                <w:sz w:val="14"/>
              </w:rPr>
              <w:t>D</w:t>
            </w:r>
          </w:p>
        </w:tc>
        <w:tc>
          <w:tcPr>
            <w:tcW w:w="994" w:type="dxa"/>
            <w:vAlign w:val="center"/>
          </w:tcPr>
          <w:p w14:paraId="618172AC" w14:textId="77777777" w:rsidR="00AC40A4" w:rsidRDefault="00000000">
            <w:r>
              <w:rPr>
                <w:b/>
                <w:sz w:val="14"/>
              </w:rPr>
              <w:t>E</w:t>
            </w:r>
          </w:p>
        </w:tc>
        <w:tc>
          <w:tcPr>
            <w:tcW w:w="994" w:type="dxa"/>
            <w:vAlign w:val="center"/>
          </w:tcPr>
          <w:p w14:paraId="3E1926CC" w14:textId="77777777" w:rsidR="00AC40A4" w:rsidRDefault="00000000">
            <w:r>
              <w:rPr>
                <w:b/>
                <w:sz w:val="14"/>
              </w:rPr>
              <w:t>F</w:t>
            </w:r>
          </w:p>
        </w:tc>
        <w:tc>
          <w:tcPr>
            <w:tcW w:w="994" w:type="dxa"/>
            <w:vAlign w:val="center"/>
          </w:tcPr>
          <w:p w14:paraId="65F232AE" w14:textId="77777777" w:rsidR="00AC40A4" w:rsidRDefault="00000000">
            <w:r>
              <w:rPr>
                <w:b/>
                <w:sz w:val="14"/>
              </w:rPr>
              <w:t>G</w:t>
            </w:r>
          </w:p>
        </w:tc>
        <w:tc>
          <w:tcPr>
            <w:tcW w:w="994" w:type="dxa"/>
            <w:vAlign w:val="center"/>
          </w:tcPr>
          <w:p w14:paraId="178F1D7F" w14:textId="77777777" w:rsidR="00AC40A4" w:rsidRDefault="00000000">
            <w:r>
              <w:rPr>
                <w:b/>
                <w:sz w:val="14"/>
              </w:rPr>
              <w:t>H</w:t>
            </w:r>
          </w:p>
        </w:tc>
      </w:tr>
      <w:tr w:rsidR="00AC40A4" w14:paraId="1D93E3E5" w14:textId="77777777">
        <w:trPr>
          <w:jc w:val="center"/>
        </w:trPr>
        <w:tc>
          <w:tcPr>
            <w:tcW w:w="994" w:type="dxa"/>
            <w:vAlign w:val="center"/>
          </w:tcPr>
          <w:p w14:paraId="788CD1AD" w14:textId="77777777" w:rsidR="00AC40A4" w:rsidRDefault="00000000">
            <w:r>
              <w:rPr>
                <w:b/>
                <w:sz w:val="14"/>
              </w:rPr>
              <w:t>Katastrska</w:t>
            </w:r>
            <w:r>
              <w:rPr>
                <w:b/>
                <w:sz w:val="14"/>
              </w:rPr>
              <w:br/>
              <w:t>občina</w:t>
            </w:r>
          </w:p>
        </w:tc>
        <w:tc>
          <w:tcPr>
            <w:tcW w:w="994" w:type="dxa"/>
            <w:vAlign w:val="center"/>
          </w:tcPr>
          <w:p w14:paraId="4D54C84B" w14:textId="77777777" w:rsidR="00AC40A4" w:rsidRDefault="00000000">
            <w:r>
              <w:rPr>
                <w:b/>
                <w:sz w:val="14"/>
              </w:rPr>
              <w:t>Šifra</w:t>
            </w:r>
            <w:r>
              <w:rPr>
                <w:b/>
                <w:sz w:val="14"/>
              </w:rPr>
              <w:br/>
              <w:t>k.o.</w:t>
            </w:r>
          </w:p>
        </w:tc>
        <w:tc>
          <w:tcPr>
            <w:tcW w:w="994" w:type="dxa"/>
            <w:vAlign w:val="center"/>
          </w:tcPr>
          <w:p w14:paraId="4894B532" w14:textId="77777777" w:rsidR="00AC40A4" w:rsidRDefault="00000000">
            <w:r>
              <w:rPr>
                <w:b/>
                <w:sz w:val="14"/>
              </w:rPr>
              <w:t>GERK</w:t>
            </w:r>
            <w:r>
              <w:rPr>
                <w:b/>
                <w:sz w:val="14"/>
              </w:rPr>
              <w:br/>
              <w:t>številka</w:t>
            </w:r>
          </w:p>
        </w:tc>
        <w:tc>
          <w:tcPr>
            <w:tcW w:w="994" w:type="dxa"/>
            <w:vAlign w:val="center"/>
          </w:tcPr>
          <w:p w14:paraId="0BF811BD" w14:textId="77777777" w:rsidR="00AC40A4" w:rsidRDefault="00000000">
            <w:r>
              <w:rPr>
                <w:b/>
                <w:sz w:val="14"/>
              </w:rPr>
              <w:t>Vrsta kulture</w:t>
            </w:r>
            <w:r>
              <w:rPr>
                <w:b/>
                <w:sz w:val="14"/>
              </w:rPr>
              <w:br/>
              <w:t>ali nasada*</w:t>
            </w:r>
          </w:p>
        </w:tc>
        <w:tc>
          <w:tcPr>
            <w:tcW w:w="994" w:type="dxa"/>
            <w:vAlign w:val="center"/>
          </w:tcPr>
          <w:p w14:paraId="46CD3994" w14:textId="77777777" w:rsidR="00AC40A4" w:rsidRDefault="00000000">
            <w:r>
              <w:rPr>
                <w:b/>
                <w:sz w:val="14"/>
              </w:rPr>
              <w:t>Šifra*</w:t>
            </w:r>
          </w:p>
        </w:tc>
        <w:tc>
          <w:tcPr>
            <w:tcW w:w="994" w:type="dxa"/>
            <w:vAlign w:val="center"/>
          </w:tcPr>
          <w:p w14:paraId="4A26CC44" w14:textId="77777777" w:rsidR="00AC40A4" w:rsidRDefault="00000000">
            <w:r>
              <w:rPr>
                <w:b/>
                <w:sz w:val="14"/>
              </w:rPr>
              <w:t>Razred</w:t>
            </w:r>
            <w:r>
              <w:rPr>
                <w:b/>
                <w:sz w:val="14"/>
              </w:rPr>
              <w:br/>
              <w:t>donosa*</w:t>
            </w:r>
          </w:p>
        </w:tc>
        <w:tc>
          <w:tcPr>
            <w:tcW w:w="994" w:type="dxa"/>
            <w:vAlign w:val="center"/>
          </w:tcPr>
          <w:p w14:paraId="4D771CF3" w14:textId="77777777" w:rsidR="00AC40A4" w:rsidRDefault="00000000">
            <w:r>
              <w:rPr>
                <w:b/>
                <w:sz w:val="14"/>
              </w:rPr>
              <w:t>Zmanjšanje letnega</w:t>
            </w:r>
            <w:r>
              <w:rPr>
                <w:b/>
                <w:sz w:val="14"/>
              </w:rPr>
              <w:br/>
              <w:t>pridelka v %</w:t>
            </w:r>
          </w:p>
        </w:tc>
        <w:tc>
          <w:tcPr>
            <w:tcW w:w="994" w:type="dxa"/>
            <w:vAlign w:val="center"/>
          </w:tcPr>
          <w:p w14:paraId="6D9E84B8" w14:textId="77777777" w:rsidR="00AC40A4" w:rsidRDefault="00000000">
            <w:r>
              <w:rPr>
                <w:b/>
                <w:sz w:val="14"/>
              </w:rPr>
              <w:t>Površina pošk.</w:t>
            </w:r>
            <w:r>
              <w:rPr>
                <w:b/>
                <w:sz w:val="14"/>
              </w:rPr>
              <w:br/>
              <w:t>kult. v GERK-u (ar)</w:t>
            </w:r>
          </w:p>
        </w:tc>
        <w:tc>
          <w:tcPr>
            <w:tcW w:w="994" w:type="dxa"/>
            <w:vAlign w:val="center"/>
          </w:tcPr>
          <w:p w14:paraId="75567D01" w14:textId="77777777" w:rsidR="00AC40A4" w:rsidRDefault="00000000">
            <w:r>
              <w:rPr>
                <w:b/>
                <w:sz w:val="14"/>
              </w:rPr>
              <w:t>Škoda</w:t>
            </w:r>
            <w:r>
              <w:rPr>
                <w:b/>
                <w:sz w:val="14"/>
              </w:rPr>
              <w:br/>
              <w:t>EUR</w:t>
            </w:r>
          </w:p>
        </w:tc>
        <w:tc>
          <w:tcPr>
            <w:tcW w:w="994" w:type="dxa"/>
            <w:vAlign w:val="center"/>
          </w:tcPr>
          <w:p w14:paraId="12067A70" w14:textId="77777777" w:rsidR="00AC40A4" w:rsidRDefault="00000000">
            <w:r>
              <w:rPr>
                <w:b/>
                <w:sz w:val="14"/>
              </w:rPr>
              <w:t>Zavarovalnica</w:t>
            </w:r>
            <w:r>
              <w:rPr>
                <w:b/>
                <w:sz w:val="14"/>
              </w:rPr>
              <w:br/>
              <w:t>št. zav. police</w:t>
            </w:r>
          </w:p>
        </w:tc>
      </w:tr>
      <w:tr w:rsidR="00AC40A4" w14:paraId="4974BB6E" w14:textId="77777777">
        <w:trPr>
          <w:jc w:val="center"/>
        </w:trPr>
        <w:tc>
          <w:tcPr>
            <w:tcW w:w="994" w:type="dxa"/>
            <w:vAlign w:val="center"/>
          </w:tcPr>
          <w:p w14:paraId="4D9A8D6D" w14:textId="3CB6F17A" w:rsidR="00AC40A4" w:rsidRDefault="00DD761D">
            <w:r>
              <w:rPr>
                <w:sz w:val="14"/>
              </w:rPr>
              <w:t>Kobarid</w:t>
            </w:r>
          </w:p>
        </w:tc>
        <w:tc>
          <w:tcPr>
            <w:tcW w:w="994" w:type="dxa"/>
            <w:vAlign w:val="center"/>
          </w:tcPr>
          <w:p w14:paraId="3D306225" w14:textId="42BCA34B" w:rsidR="00AC40A4" w:rsidRDefault="00DD761D">
            <w:r>
              <w:rPr>
                <w:sz w:val="14"/>
              </w:rPr>
              <w:t>2223</w:t>
            </w:r>
          </w:p>
        </w:tc>
        <w:tc>
          <w:tcPr>
            <w:tcW w:w="994" w:type="dxa"/>
            <w:vAlign w:val="center"/>
          </w:tcPr>
          <w:p w14:paraId="0431ED3A" w14:textId="77777777" w:rsidR="00AC40A4" w:rsidRDefault="00000000">
            <w:r>
              <w:rPr>
                <w:sz w:val="14"/>
              </w:rPr>
              <w:t>1234567</w:t>
            </w:r>
          </w:p>
        </w:tc>
        <w:tc>
          <w:tcPr>
            <w:tcW w:w="994" w:type="dxa"/>
            <w:vAlign w:val="center"/>
          </w:tcPr>
          <w:p w14:paraId="0A667E00" w14:textId="77777777" w:rsidR="00AC40A4" w:rsidRDefault="00000000">
            <w:r>
              <w:rPr>
                <w:sz w:val="14"/>
              </w:rPr>
              <w:t>Traj. Trav. –</w:t>
            </w:r>
            <w:r>
              <w:rPr>
                <w:sz w:val="14"/>
              </w:rPr>
              <w:br/>
              <w:t>enokos.</w:t>
            </w:r>
          </w:p>
        </w:tc>
        <w:tc>
          <w:tcPr>
            <w:tcW w:w="994" w:type="dxa"/>
            <w:vAlign w:val="center"/>
          </w:tcPr>
          <w:p w14:paraId="18FC74C2" w14:textId="77777777" w:rsidR="00AC40A4" w:rsidRDefault="00000000">
            <w:r>
              <w:rPr>
                <w:sz w:val="14"/>
              </w:rPr>
              <w:t>14113</w:t>
            </w:r>
          </w:p>
        </w:tc>
        <w:tc>
          <w:tcPr>
            <w:tcW w:w="994" w:type="dxa"/>
            <w:vAlign w:val="center"/>
          </w:tcPr>
          <w:p w14:paraId="2817F724" w14:textId="77777777" w:rsidR="00AC40A4" w:rsidRDefault="00000000">
            <w:r>
              <w:rPr>
                <w:sz w:val="14"/>
              </w:rPr>
              <w:t>x</w:t>
            </w:r>
          </w:p>
        </w:tc>
        <w:tc>
          <w:tcPr>
            <w:tcW w:w="994" w:type="dxa"/>
            <w:vAlign w:val="center"/>
          </w:tcPr>
          <w:p w14:paraId="3A70F08D" w14:textId="77777777" w:rsidR="00AC40A4" w:rsidRDefault="00000000">
            <w:r>
              <w:rPr>
                <w:sz w:val="14"/>
              </w:rPr>
              <w:t>40</w:t>
            </w:r>
          </w:p>
        </w:tc>
        <w:tc>
          <w:tcPr>
            <w:tcW w:w="994" w:type="dxa"/>
            <w:vAlign w:val="center"/>
          </w:tcPr>
          <w:p w14:paraId="19C92E36" w14:textId="77777777" w:rsidR="00AC40A4" w:rsidRDefault="00000000">
            <w:r>
              <w:rPr>
                <w:sz w:val="14"/>
              </w:rPr>
              <w:t>30</w:t>
            </w:r>
          </w:p>
        </w:tc>
        <w:tc>
          <w:tcPr>
            <w:tcW w:w="994" w:type="dxa"/>
            <w:vAlign w:val="center"/>
          </w:tcPr>
          <w:p w14:paraId="55FE910D" w14:textId="77777777" w:rsidR="00AC40A4" w:rsidRDefault="00000000">
            <w:r>
              <w:rPr>
                <w:sz w:val="14"/>
              </w:rPr>
              <w:t>x</w:t>
            </w:r>
          </w:p>
        </w:tc>
        <w:tc>
          <w:tcPr>
            <w:tcW w:w="994" w:type="dxa"/>
            <w:vAlign w:val="center"/>
          </w:tcPr>
          <w:p w14:paraId="220F8BD9" w14:textId="77777777" w:rsidR="00AC40A4" w:rsidRDefault="00000000">
            <w:r>
              <w:rPr>
                <w:sz w:val="14"/>
              </w:rPr>
              <w:t>/</w:t>
            </w:r>
          </w:p>
        </w:tc>
      </w:tr>
      <w:tr w:rsidR="00AC40A4" w14:paraId="1C973A70" w14:textId="77777777">
        <w:trPr>
          <w:jc w:val="center"/>
        </w:trPr>
        <w:tc>
          <w:tcPr>
            <w:tcW w:w="994" w:type="dxa"/>
            <w:vAlign w:val="center"/>
          </w:tcPr>
          <w:p w14:paraId="1E473C43" w14:textId="586238CF" w:rsidR="00AC40A4" w:rsidRDefault="00DD761D">
            <w:r>
              <w:rPr>
                <w:sz w:val="14"/>
              </w:rPr>
              <w:t>Kobarid</w:t>
            </w:r>
          </w:p>
        </w:tc>
        <w:tc>
          <w:tcPr>
            <w:tcW w:w="994" w:type="dxa"/>
            <w:vAlign w:val="center"/>
          </w:tcPr>
          <w:p w14:paraId="2DDF8CE4" w14:textId="0D2AE2BC" w:rsidR="00AC40A4" w:rsidRDefault="00DD761D">
            <w:r>
              <w:rPr>
                <w:sz w:val="14"/>
              </w:rPr>
              <w:t>2223</w:t>
            </w:r>
          </w:p>
        </w:tc>
        <w:tc>
          <w:tcPr>
            <w:tcW w:w="994" w:type="dxa"/>
            <w:vAlign w:val="center"/>
          </w:tcPr>
          <w:p w14:paraId="742CC34B" w14:textId="77777777" w:rsidR="00AC40A4" w:rsidRDefault="00000000">
            <w:r>
              <w:rPr>
                <w:sz w:val="14"/>
              </w:rPr>
              <w:t>1234567</w:t>
            </w:r>
          </w:p>
        </w:tc>
        <w:tc>
          <w:tcPr>
            <w:tcW w:w="994" w:type="dxa"/>
            <w:vAlign w:val="center"/>
          </w:tcPr>
          <w:p w14:paraId="744D047C" w14:textId="77777777" w:rsidR="00AC40A4" w:rsidRDefault="00000000">
            <w:r>
              <w:rPr>
                <w:sz w:val="14"/>
              </w:rPr>
              <w:t>Paš. kos.</w:t>
            </w:r>
            <w:r>
              <w:rPr>
                <w:sz w:val="14"/>
              </w:rPr>
              <w:br/>
              <w:t>travnik</w:t>
            </w:r>
          </w:p>
        </w:tc>
        <w:tc>
          <w:tcPr>
            <w:tcW w:w="994" w:type="dxa"/>
            <w:vAlign w:val="center"/>
          </w:tcPr>
          <w:p w14:paraId="49B20D25" w14:textId="77777777" w:rsidR="00AC40A4" w:rsidRDefault="00000000">
            <w:r>
              <w:rPr>
                <w:sz w:val="14"/>
              </w:rPr>
              <w:t>14118</w:t>
            </w:r>
          </w:p>
        </w:tc>
        <w:tc>
          <w:tcPr>
            <w:tcW w:w="994" w:type="dxa"/>
            <w:vAlign w:val="center"/>
          </w:tcPr>
          <w:p w14:paraId="4EAF2745" w14:textId="77777777" w:rsidR="00AC40A4" w:rsidRDefault="00000000">
            <w:r>
              <w:rPr>
                <w:sz w:val="14"/>
              </w:rPr>
              <w:t>x</w:t>
            </w:r>
          </w:p>
        </w:tc>
        <w:tc>
          <w:tcPr>
            <w:tcW w:w="994" w:type="dxa"/>
            <w:vAlign w:val="center"/>
          </w:tcPr>
          <w:p w14:paraId="3082724F" w14:textId="77777777" w:rsidR="00AC40A4" w:rsidRDefault="00000000">
            <w:r>
              <w:rPr>
                <w:sz w:val="14"/>
              </w:rPr>
              <w:t>45</w:t>
            </w:r>
          </w:p>
        </w:tc>
        <w:tc>
          <w:tcPr>
            <w:tcW w:w="994" w:type="dxa"/>
            <w:vAlign w:val="center"/>
          </w:tcPr>
          <w:p w14:paraId="17681E4A" w14:textId="77777777" w:rsidR="00AC40A4" w:rsidRDefault="00000000">
            <w:r>
              <w:rPr>
                <w:sz w:val="14"/>
              </w:rPr>
              <w:t>70</w:t>
            </w:r>
          </w:p>
        </w:tc>
        <w:tc>
          <w:tcPr>
            <w:tcW w:w="994" w:type="dxa"/>
            <w:vAlign w:val="center"/>
          </w:tcPr>
          <w:p w14:paraId="105EAB57" w14:textId="77777777" w:rsidR="00AC40A4" w:rsidRDefault="00000000">
            <w:r>
              <w:rPr>
                <w:sz w:val="14"/>
              </w:rPr>
              <w:t>x</w:t>
            </w:r>
          </w:p>
        </w:tc>
        <w:tc>
          <w:tcPr>
            <w:tcW w:w="994" w:type="dxa"/>
            <w:vAlign w:val="center"/>
          </w:tcPr>
          <w:p w14:paraId="1ADFF3C3" w14:textId="77777777" w:rsidR="00AC40A4" w:rsidRDefault="00000000">
            <w:r>
              <w:rPr>
                <w:sz w:val="14"/>
              </w:rPr>
              <w:t>/</w:t>
            </w:r>
          </w:p>
        </w:tc>
      </w:tr>
      <w:tr w:rsidR="00AC40A4" w14:paraId="19E0612F" w14:textId="77777777">
        <w:trPr>
          <w:jc w:val="center"/>
        </w:trPr>
        <w:tc>
          <w:tcPr>
            <w:tcW w:w="994" w:type="dxa"/>
            <w:vAlign w:val="center"/>
          </w:tcPr>
          <w:p w14:paraId="70A98FCF" w14:textId="268C2E43" w:rsidR="00AC40A4" w:rsidRDefault="00DD761D">
            <w:r>
              <w:rPr>
                <w:sz w:val="14"/>
              </w:rPr>
              <w:t>Kobarid</w:t>
            </w:r>
            <w:r>
              <w:rPr>
                <w:sz w:val="14"/>
              </w:rPr>
              <w:t xml:space="preserve"> </w:t>
            </w:r>
          </w:p>
        </w:tc>
        <w:tc>
          <w:tcPr>
            <w:tcW w:w="994" w:type="dxa"/>
            <w:vAlign w:val="center"/>
          </w:tcPr>
          <w:p w14:paraId="33FEF016" w14:textId="0E0CE555" w:rsidR="00AC40A4" w:rsidRDefault="00DD761D">
            <w:r>
              <w:rPr>
                <w:sz w:val="14"/>
              </w:rPr>
              <w:t>2223</w:t>
            </w:r>
          </w:p>
        </w:tc>
        <w:tc>
          <w:tcPr>
            <w:tcW w:w="994" w:type="dxa"/>
            <w:vAlign w:val="center"/>
          </w:tcPr>
          <w:p w14:paraId="564D4772" w14:textId="52A88028" w:rsidR="00AC40A4" w:rsidRDefault="00DD761D">
            <w:r>
              <w:rPr>
                <w:sz w:val="14"/>
              </w:rPr>
              <w:t>7654321</w:t>
            </w:r>
          </w:p>
        </w:tc>
        <w:tc>
          <w:tcPr>
            <w:tcW w:w="994" w:type="dxa"/>
            <w:vAlign w:val="center"/>
          </w:tcPr>
          <w:p w14:paraId="6DBAB6E1" w14:textId="77777777" w:rsidR="00AC40A4" w:rsidRDefault="00000000">
            <w:r>
              <w:rPr>
                <w:sz w:val="14"/>
              </w:rPr>
              <w:t>Jabolka I.</w:t>
            </w:r>
            <w:r>
              <w:rPr>
                <w:sz w:val="14"/>
              </w:rPr>
              <w:br/>
              <w:t>kakovosti</w:t>
            </w:r>
          </w:p>
        </w:tc>
        <w:tc>
          <w:tcPr>
            <w:tcW w:w="994" w:type="dxa"/>
            <w:vAlign w:val="center"/>
          </w:tcPr>
          <w:p w14:paraId="2F06C71B" w14:textId="77777777" w:rsidR="00AC40A4" w:rsidRDefault="00000000">
            <w:r>
              <w:rPr>
                <w:sz w:val="14"/>
              </w:rPr>
              <w:t>601</w:t>
            </w:r>
          </w:p>
        </w:tc>
        <w:tc>
          <w:tcPr>
            <w:tcW w:w="994" w:type="dxa"/>
            <w:vAlign w:val="center"/>
          </w:tcPr>
          <w:p w14:paraId="321129E8" w14:textId="77777777" w:rsidR="00AC40A4" w:rsidRDefault="00000000">
            <w:r>
              <w:rPr>
                <w:sz w:val="14"/>
              </w:rPr>
              <w:t>x</w:t>
            </w:r>
          </w:p>
        </w:tc>
        <w:tc>
          <w:tcPr>
            <w:tcW w:w="994" w:type="dxa"/>
            <w:vAlign w:val="center"/>
          </w:tcPr>
          <w:p w14:paraId="57816D9D" w14:textId="77777777" w:rsidR="00AC40A4" w:rsidRDefault="00000000">
            <w:r>
              <w:rPr>
                <w:sz w:val="14"/>
              </w:rPr>
              <w:t>50</w:t>
            </w:r>
          </w:p>
        </w:tc>
        <w:tc>
          <w:tcPr>
            <w:tcW w:w="994" w:type="dxa"/>
            <w:vAlign w:val="center"/>
          </w:tcPr>
          <w:p w14:paraId="1B57130D" w14:textId="77777777" w:rsidR="00AC40A4" w:rsidRDefault="00000000">
            <w:r>
              <w:rPr>
                <w:sz w:val="14"/>
              </w:rPr>
              <w:t>115</w:t>
            </w:r>
          </w:p>
        </w:tc>
        <w:tc>
          <w:tcPr>
            <w:tcW w:w="994" w:type="dxa"/>
            <w:vAlign w:val="center"/>
          </w:tcPr>
          <w:p w14:paraId="7682AC97" w14:textId="77777777" w:rsidR="00AC40A4" w:rsidRDefault="00000000">
            <w:r>
              <w:rPr>
                <w:sz w:val="14"/>
              </w:rPr>
              <w:t>x</w:t>
            </w:r>
          </w:p>
        </w:tc>
        <w:tc>
          <w:tcPr>
            <w:tcW w:w="994" w:type="dxa"/>
            <w:vAlign w:val="center"/>
          </w:tcPr>
          <w:p w14:paraId="0E241904" w14:textId="77777777" w:rsidR="00AC40A4" w:rsidRDefault="00000000">
            <w:r>
              <w:rPr>
                <w:sz w:val="14"/>
              </w:rPr>
              <w:t>/</w:t>
            </w:r>
          </w:p>
        </w:tc>
      </w:tr>
    </w:tbl>
    <w:p w14:paraId="43464A93" w14:textId="77777777" w:rsidR="00DD761D" w:rsidRDefault="00DD761D">
      <w:pPr>
        <w:rPr>
          <w:b/>
        </w:rPr>
      </w:pPr>
    </w:p>
    <w:p w14:paraId="4FFCFA6D" w14:textId="2010E5A2" w:rsidR="00AC40A4" w:rsidRPr="00DD761D" w:rsidRDefault="00000000">
      <w:pPr>
        <w:rPr>
          <w:sz w:val="24"/>
          <w:szCs w:val="24"/>
        </w:rPr>
      </w:pPr>
      <w:r w:rsidRPr="00DD761D">
        <w:rPr>
          <w:b/>
          <w:sz w:val="24"/>
          <w:szCs w:val="24"/>
        </w:rPr>
        <w:t xml:space="preserve">3. Možnosti za kmetijsko dejavnost: </w:t>
      </w:r>
      <w:r w:rsidRPr="00DD761D">
        <w:rPr>
          <w:sz w:val="24"/>
          <w:szCs w:val="24"/>
        </w:rPr>
        <w:t>se ne izpolnjuje</w:t>
      </w:r>
    </w:p>
    <w:p w14:paraId="372003D6" w14:textId="77777777" w:rsidR="00AC40A4" w:rsidRPr="00DD761D" w:rsidRDefault="00000000">
      <w:pPr>
        <w:rPr>
          <w:sz w:val="24"/>
          <w:szCs w:val="24"/>
        </w:rPr>
      </w:pPr>
      <w:r w:rsidRPr="00DD761D">
        <w:rPr>
          <w:sz w:val="24"/>
          <w:szCs w:val="24"/>
        </w:rPr>
        <w:t>Prijavitelj mora obrazec obvezno podpisati 2x kjer piše » Oškodovanec (nosilec kmet. gospodarstva), pod datumom ocene škode ob koncu izpolnjenega obrazca in pod tekstom malo nižje. V nasprotnem primeru je obrazec neveljaven.</w:t>
      </w:r>
    </w:p>
    <w:sectPr w:rsidR="00AC40A4" w:rsidRPr="00DD761D"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num w:numId="1" w16cid:durableId="1338922310">
    <w:abstractNumId w:val="8"/>
  </w:num>
  <w:num w:numId="2" w16cid:durableId="878084056">
    <w:abstractNumId w:val="6"/>
  </w:num>
  <w:num w:numId="3" w16cid:durableId="741562719">
    <w:abstractNumId w:val="5"/>
  </w:num>
  <w:num w:numId="4" w16cid:durableId="781730987">
    <w:abstractNumId w:val="4"/>
  </w:num>
  <w:num w:numId="5" w16cid:durableId="812714598">
    <w:abstractNumId w:val="7"/>
  </w:num>
  <w:num w:numId="6" w16cid:durableId="950162169">
    <w:abstractNumId w:val="3"/>
  </w:num>
  <w:num w:numId="7" w16cid:durableId="810442567">
    <w:abstractNumId w:val="2"/>
  </w:num>
  <w:num w:numId="8" w16cid:durableId="959534827">
    <w:abstractNumId w:val="1"/>
  </w:num>
  <w:num w:numId="9" w16cid:durableId="111879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A1D8D"/>
    <w:rsid w:val="00AC40A4"/>
    <w:rsid w:val="00B47730"/>
    <w:rsid w:val="00CB0664"/>
    <w:rsid w:val="00D93CD5"/>
    <w:rsid w:val="00DD761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C2476F2"/>
  <w14:defaultImageDpi w14:val="300"/>
  <w15:docId w15:val="{182EB1A4-3C3F-4E33-9600-84D51F175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rPr>
      <w:rFonts w:ascii="Arial" w:hAnsi="Arial"/>
      <w:sz w:val="20"/>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jernej.bric@kobarid.si</cp:lastModifiedBy>
  <cp:revision>2</cp:revision>
  <dcterms:created xsi:type="dcterms:W3CDTF">2026-09-02T11:43:00Z</dcterms:created>
  <dcterms:modified xsi:type="dcterms:W3CDTF">2026-09-02T11:43:00Z</dcterms:modified>
  <cp:category/>
</cp:coreProperties>
</file>